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Search Property Attachment and Disposal a matter requiring final adjudication or lawful disposal</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Search Property Attachment and Disposal a matter requiring final adjudication or lawful disposal</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